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EA50" w14:textId="4BBB665D" w:rsidR="00122BE4" w:rsidRDefault="00C8669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7F6EDA">
        <w:t>6.5</w:t>
      </w:r>
      <w:r w:rsidR="00122BE4">
        <w:t xml:space="preserve"> Referentiesjabloon</w:t>
      </w:r>
      <w:bookmarkEnd w:id="0"/>
      <w:bookmarkEnd w:id="1"/>
      <w:r w:rsidR="00122BE4">
        <w:t xml:space="preserve"> </w:t>
      </w:r>
    </w:p>
    <w:p w14:paraId="48F0D202" w14:textId="77777777" w:rsidR="00122BE4" w:rsidRDefault="00122BE4" w:rsidP="00122BE4">
      <w:pPr>
        <w:pStyle w:val="BasistekstEmtio"/>
        <w:ind w:left="-1276"/>
      </w:pPr>
    </w:p>
    <w:p w14:paraId="15EA13EF" w14:textId="2A66D18D" w:rsidR="00CC11A4" w:rsidRDefault="00122BE4" w:rsidP="00CC11A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8505E0">
        <w:t>4.3.2</w:t>
      </w:r>
      <w:r>
        <w:t xml:space="preserve"> (onder </w:t>
      </w:r>
      <w:r w:rsidR="008505E0">
        <w:t>3</w:t>
      </w:r>
      <w:r>
        <w:t xml:space="preserve">) </w:t>
      </w:r>
      <w:r w:rsidRPr="00CC11A4">
        <w:t>genoemde</w:t>
      </w:r>
      <w:r>
        <w:t xml:space="preserve"> kerncompetenties en randvoorwaarden aan bod komen. </w:t>
      </w:r>
      <w:r w:rsidRPr="00CC11A4">
        <w:t xml:space="preserve">Beperk u </w:t>
      </w:r>
      <w:r w:rsidR="00CC77AF" w:rsidRPr="00CC11A4">
        <w:t xml:space="preserve">bij </w:t>
      </w:r>
      <w:r w:rsidR="00960EA0">
        <w:t xml:space="preserve">de </w:t>
      </w:r>
      <w:r w:rsidR="00CC77AF" w:rsidRPr="00CC11A4">
        <w:t>punten 1</w:t>
      </w:r>
      <w:r w:rsidR="00474AF1">
        <w:t>1</w:t>
      </w:r>
      <w:r w:rsidR="00960EA0">
        <w:t xml:space="preserve"> tot en met 1</w:t>
      </w:r>
      <w:r w:rsidR="00B612A0">
        <w:t>4</w:t>
      </w:r>
      <w:r w:rsidR="00CC77AF" w:rsidRPr="00CC11A4">
        <w:t xml:space="preserve"> </w:t>
      </w:r>
      <w:r w:rsidRPr="00CC11A4">
        <w:t>niet tot ‘ja’ of ‘nee’ antwoorden, maar beschrijf alle genoemde aspecten</w:t>
      </w:r>
      <w:r w:rsidR="00AF6B4C">
        <w:t>/kerncompetenties</w:t>
      </w:r>
      <w:r w:rsidRPr="00CC11A4">
        <w:t xml:space="preserve"> inhoudelijk</w:t>
      </w:r>
      <w:r w:rsidR="00EF404D" w:rsidRPr="00CC11A4">
        <w:t xml:space="preserve"> in de kolom ‘Onderbouwing van de </w:t>
      </w:r>
      <w:r w:rsidR="000F5371">
        <w:t>kern</w:t>
      </w:r>
      <w:r w:rsidR="00EF404D" w:rsidRPr="00CC11A4">
        <w:t>competentie</w:t>
      </w:r>
      <w:r w:rsidR="00124D11" w:rsidRPr="00CC11A4">
        <w:t>’</w:t>
      </w:r>
      <w:r w:rsidR="00CC11A4" w:rsidRPr="00CC11A4">
        <w:t xml:space="preserve">: </w:t>
      </w:r>
      <w:r w:rsidR="00CC11A4" w:rsidRPr="004A3880">
        <w:t xml:space="preserve">de in de referentiesjabloon beschreven </w:t>
      </w:r>
      <w:r w:rsidR="00AF6B4C">
        <w:t>kern</w:t>
      </w:r>
      <w:r w:rsidR="00CC11A4" w:rsidRPr="004A3880">
        <w:t>competenties dienen te worden onderbouwd: verifieerbaar, vertaling naar de betreffende opdracht.</w:t>
      </w:r>
      <w:r w:rsidR="00CC11A4">
        <w:t xml:space="preserve"> </w:t>
      </w:r>
    </w:p>
    <w:p w14:paraId="211C574E" w14:textId="77777777" w:rsidR="00122BE4" w:rsidRDefault="00122BE4" w:rsidP="00122BE4">
      <w:pPr>
        <w:pStyle w:val="BasistekstEmtio"/>
      </w:pPr>
    </w:p>
    <w:p w14:paraId="574E1D75" w14:textId="343EFE86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8505E0">
        <w:t>Inschrijver</w:t>
      </w:r>
      <w:r w:rsidRPr="00C43595">
        <w:t xml:space="preserve"> benaderbaar</w:t>
      </w:r>
      <w:r w:rsidR="009E0572">
        <w:t xml:space="preserve"> zijn</w:t>
      </w:r>
      <w:r w:rsidRPr="00C43595">
        <w:t>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8505E0">
        <w:t>Inschrijver</w:t>
      </w:r>
      <w:r w:rsidRPr="00C43595">
        <w:t xml:space="preserve"> mogelijk is zal er toe leiden dat de betreffende referentie niet in de beoordeling meegenomen zal worden. </w:t>
      </w:r>
      <w:r>
        <w:t xml:space="preserve">Opdrachtgever </w:t>
      </w:r>
      <w:r w:rsidRPr="00C43595">
        <w:t>zal geen ‘non disclosure agreements’ ondertekenen als voorwaarde voor het verkrijgen van een referentie.</w:t>
      </w:r>
      <w:r>
        <w:t xml:space="preserve"> </w:t>
      </w:r>
    </w:p>
    <w:p w14:paraId="6ACCEE56" w14:textId="77777777" w:rsidR="00122BE4" w:rsidRDefault="00122BE4" w:rsidP="00122BE4">
      <w:pPr>
        <w:pStyle w:val="BasistekstEmtio"/>
        <w:ind w:left="-1276"/>
      </w:pPr>
    </w:p>
    <w:p w14:paraId="52E05B77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464538C2" w14:textId="77777777" w:rsidTr="00D84E2D">
        <w:tc>
          <w:tcPr>
            <w:tcW w:w="453" w:type="dxa"/>
          </w:tcPr>
          <w:p w14:paraId="0421D8BF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2184DC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00FF541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shd w:val="clear" w:color="auto" w:fill="auto"/>
          </w:tcPr>
          <w:p w14:paraId="5E498A2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4981E42B" w14:textId="77777777" w:rsidTr="00D84E2D">
        <w:tc>
          <w:tcPr>
            <w:tcW w:w="453" w:type="dxa"/>
          </w:tcPr>
          <w:p w14:paraId="689F39D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3F7A3B3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2046" w:type="dxa"/>
            <w:shd w:val="clear" w:color="auto" w:fill="auto"/>
          </w:tcPr>
          <w:p w14:paraId="4F3E14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BAFFC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D79F5AB" w14:textId="77777777" w:rsidTr="00D84E2D">
        <w:tc>
          <w:tcPr>
            <w:tcW w:w="453" w:type="dxa"/>
          </w:tcPr>
          <w:p w14:paraId="171B191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59E6E8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2A0335D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83467A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33776D9" w14:textId="77777777" w:rsidTr="00D84E2D">
        <w:tc>
          <w:tcPr>
            <w:tcW w:w="453" w:type="dxa"/>
          </w:tcPr>
          <w:p w14:paraId="7AD2863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732D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52ADA19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A1C1AA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84390FB" w14:textId="77777777" w:rsidTr="00D84E2D">
        <w:tc>
          <w:tcPr>
            <w:tcW w:w="453" w:type="dxa"/>
          </w:tcPr>
          <w:p w14:paraId="11D7382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0892EB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07715A7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2A8FE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11D2823" w14:textId="77777777" w:rsidTr="00D84E2D">
        <w:tc>
          <w:tcPr>
            <w:tcW w:w="453" w:type="dxa"/>
          </w:tcPr>
          <w:p w14:paraId="631DC1D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7A2ABC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06A4B42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79F30B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C99A48A" w14:textId="77777777" w:rsidTr="00D84E2D">
        <w:tc>
          <w:tcPr>
            <w:tcW w:w="453" w:type="dxa"/>
          </w:tcPr>
          <w:p w14:paraId="4699952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0CFC4C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461F92F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456AF8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8EA1C1" w14:textId="77777777" w:rsidTr="00D84E2D">
        <w:tc>
          <w:tcPr>
            <w:tcW w:w="453" w:type="dxa"/>
          </w:tcPr>
          <w:p w14:paraId="3D4A26B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60BAFEA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00C77EB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0561C7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0B11F2" w14:textId="77777777" w:rsidTr="00D84E2D">
        <w:tc>
          <w:tcPr>
            <w:tcW w:w="453" w:type="dxa"/>
          </w:tcPr>
          <w:p w14:paraId="34E021A5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57791AF" w14:textId="015548F3" w:rsidR="00122BE4" w:rsidRPr="00B76C96" w:rsidRDefault="006C52B8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Ingangsdatum overeenkomst</w:t>
            </w:r>
          </w:p>
        </w:tc>
        <w:tc>
          <w:tcPr>
            <w:tcW w:w="2046" w:type="dxa"/>
            <w:shd w:val="clear" w:color="auto" w:fill="auto"/>
          </w:tcPr>
          <w:p w14:paraId="271C98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F1DD89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BE59B36" w14:textId="77777777" w:rsidTr="00D84E2D">
        <w:tc>
          <w:tcPr>
            <w:tcW w:w="453" w:type="dxa"/>
          </w:tcPr>
          <w:p w14:paraId="2C5C5C1D" w14:textId="7F27B279" w:rsidR="00122BE4" w:rsidRPr="00B76C96" w:rsidRDefault="006C52B8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6E4690D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2E68F6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37D6056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79344C9" w14:textId="77777777" w:rsidTr="00D84E2D">
        <w:tc>
          <w:tcPr>
            <w:tcW w:w="453" w:type="dxa"/>
          </w:tcPr>
          <w:p w14:paraId="52802388" w14:textId="4BC46B65" w:rsidR="00122BE4" w:rsidRPr="00B76C96" w:rsidRDefault="006C52B8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18E00C1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663CDFF0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867F79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55FF65F" w14:textId="77777777" w:rsidTr="00D84E2D">
        <w:tc>
          <w:tcPr>
            <w:tcW w:w="453" w:type="dxa"/>
          </w:tcPr>
          <w:p w14:paraId="47C2AB6F" w14:textId="6EA05C75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6C52B8">
              <w:rPr>
                <w:bCs/>
              </w:rPr>
              <w:t>0</w:t>
            </w:r>
          </w:p>
        </w:tc>
        <w:tc>
          <w:tcPr>
            <w:tcW w:w="3739" w:type="dxa"/>
            <w:shd w:val="clear" w:color="auto" w:fill="auto"/>
          </w:tcPr>
          <w:p w14:paraId="1237A80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  <w:shd w:val="clear" w:color="auto" w:fill="auto"/>
          </w:tcPr>
          <w:p w14:paraId="7C36D5A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EB0880B" w14:textId="77777777" w:rsidR="00122BE4" w:rsidRPr="0081594A" w:rsidRDefault="00122BE4" w:rsidP="00D84E2D">
            <w:pPr>
              <w:pStyle w:val="BasistekstEmtio"/>
            </w:pPr>
          </w:p>
        </w:tc>
      </w:tr>
      <w:tr w:rsidR="005245F0" w:rsidRPr="00965054" w14:paraId="0E7909FC" w14:textId="77777777" w:rsidTr="00D01E4F">
        <w:tc>
          <w:tcPr>
            <w:tcW w:w="453" w:type="dxa"/>
          </w:tcPr>
          <w:p w14:paraId="3D7B7553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450D0B0" w14:textId="39A84CF6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Kernc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6B62BA1D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14" w:type="dxa"/>
            <w:shd w:val="clear" w:color="auto" w:fill="auto"/>
          </w:tcPr>
          <w:p w14:paraId="5FB2E769" w14:textId="1EE236D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 xml:space="preserve">kerncompetenties </w:t>
            </w:r>
            <w:r w:rsidR="00233F3D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tot en met </w:t>
            </w:r>
            <w:r w:rsidR="00B612A0">
              <w:rPr>
                <w:b/>
                <w:bCs/>
              </w:rPr>
              <w:t>4</w:t>
            </w:r>
          </w:p>
          <w:p w14:paraId="7C59720B" w14:textId="149E877E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</w:p>
        </w:tc>
      </w:tr>
      <w:tr w:rsidR="005245F0" w:rsidRPr="00965054" w14:paraId="1993C069" w14:textId="77777777" w:rsidTr="00991DCB">
        <w:tc>
          <w:tcPr>
            <w:tcW w:w="453" w:type="dxa"/>
          </w:tcPr>
          <w:p w14:paraId="5480B0EF" w14:textId="474CE05A" w:rsidR="005245F0" w:rsidRDefault="005245F0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051EC4"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681096FD" w14:textId="69B1926A" w:rsidR="005245F0" w:rsidRPr="00B76C96" w:rsidRDefault="005245F0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>Uit de referentieopdracht blijkt kennis van en ervaring met</w:t>
            </w:r>
            <w:r w:rsidR="0020071F">
              <w:rPr>
                <w:bCs/>
              </w:rPr>
              <w:t xml:space="preserve"> </w:t>
            </w:r>
            <w:r w:rsidR="005F1C31" w:rsidRPr="00E2372C">
              <w:t>de implementatie van Teams-bellen in combinatie met KCC-software bij decentrale overheden</w:t>
            </w:r>
          </w:p>
        </w:tc>
        <w:tc>
          <w:tcPr>
            <w:tcW w:w="2046" w:type="dxa"/>
            <w:shd w:val="clear" w:color="auto" w:fill="auto"/>
          </w:tcPr>
          <w:p w14:paraId="5F7D63C4" w14:textId="77777777" w:rsidR="005245F0" w:rsidRPr="0081594A" w:rsidRDefault="005245F0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7D7B6FD" w14:textId="19D72AF1" w:rsidR="005245F0" w:rsidRPr="0081594A" w:rsidRDefault="005245F0" w:rsidP="00D84E2D">
            <w:pPr>
              <w:pStyle w:val="BasistekstEmtio"/>
            </w:pPr>
          </w:p>
        </w:tc>
      </w:tr>
      <w:tr w:rsidR="000011FD" w:rsidRPr="00965054" w14:paraId="53F4683F" w14:textId="77777777" w:rsidTr="00991DCB">
        <w:tc>
          <w:tcPr>
            <w:tcW w:w="453" w:type="dxa"/>
          </w:tcPr>
          <w:p w14:paraId="4F605A0D" w14:textId="3B23C112" w:rsidR="000011FD" w:rsidRDefault="000011FD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051EC4"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3E6B7A11" w14:textId="31B4D505" w:rsidR="000011FD" w:rsidRDefault="000011FD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8A2E4D" w:rsidRPr="00E2372C">
              <w:t>de adoptie van Teams-bellen in combinatie met KCC-software</w:t>
            </w:r>
          </w:p>
        </w:tc>
        <w:tc>
          <w:tcPr>
            <w:tcW w:w="2046" w:type="dxa"/>
            <w:shd w:val="clear" w:color="auto" w:fill="auto"/>
          </w:tcPr>
          <w:p w14:paraId="3C36B3BF" w14:textId="77777777" w:rsidR="000011FD" w:rsidRPr="0081594A" w:rsidRDefault="000011FD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99A6A80" w14:textId="77777777" w:rsidR="000011FD" w:rsidRPr="0081594A" w:rsidRDefault="000011FD" w:rsidP="00D84E2D">
            <w:pPr>
              <w:pStyle w:val="BasistekstEmtio"/>
            </w:pPr>
          </w:p>
        </w:tc>
      </w:tr>
      <w:tr w:rsidR="000011FD" w:rsidRPr="00965054" w14:paraId="3E18EB9E" w14:textId="77777777" w:rsidTr="00991DCB">
        <w:tc>
          <w:tcPr>
            <w:tcW w:w="453" w:type="dxa"/>
          </w:tcPr>
          <w:p w14:paraId="60636796" w14:textId="235214DB" w:rsidR="000011FD" w:rsidRDefault="000011FD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051EC4"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6089C387" w14:textId="132D15DE" w:rsidR="000011FD" w:rsidRDefault="000011FD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>Uit de referentieopdracht blijkt kennis van en ervaring met</w:t>
            </w:r>
            <w:r w:rsidR="0063778C">
              <w:rPr>
                <w:bCs/>
              </w:rPr>
              <w:t xml:space="preserve"> </w:t>
            </w:r>
            <w:r w:rsidR="008429F2" w:rsidRPr="00E2372C">
              <w:t>het leveren, implementeren en beheren van KCC-software bij decentrale overheden</w:t>
            </w:r>
            <w:r w:rsidR="00D70417">
              <w:t xml:space="preserve"> </w:t>
            </w:r>
          </w:p>
        </w:tc>
        <w:tc>
          <w:tcPr>
            <w:tcW w:w="2046" w:type="dxa"/>
            <w:shd w:val="clear" w:color="auto" w:fill="auto"/>
          </w:tcPr>
          <w:p w14:paraId="201EEA50" w14:textId="77777777" w:rsidR="000011FD" w:rsidRPr="0081594A" w:rsidRDefault="000011FD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D0FB17D" w14:textId="77777777" w:rsidR="000011FD" w:rsidRPr="0081594A" w:rsidRDefault="000011FD" w:rsidP="00D84E2D">
            <w:pPr>
              <w:pStyle w:val="BasistekstEmtio"/>
            </w:pPr>
          </w:p>
        </w:tc>
      </w:tr>
      <w:tr w:rsidR="000011FD" w:rsidRPr="00965054" w14:paraId="0292088D" w14:textId="77777777" w:rsidTr="00991DCB">
        <w:tc>
          <w:tcPr>
            <w:tcW w:w="453" w:type="dxa"/>
          </w:tcPr>
          <w:p w14:paraId="2D62F89D" w14:textId="7FA48C3E" w:rsidR="000011FD" w:rsidRDefault="000011FD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051EC4"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48E86D43" w14:textId="65D9C94B" w:rsidR="000011FD" w:rsidRDefault="000011FD" w:rsidP="0020071F">
            <w:pPr>
              <w:pStyle w:val="BasistekstEmtio"/>
              <w:rPr>
                <w:bCs/>
              </w:rPr>
            </w:pPr>
            <w:r>
              <w:rPr>
                <w:bCs/>
              </w:rPr>
              <w:t>Uit de referentieopdracht blijkt kennis van en ervaring met</w:t>
            </w:r>
            <w:r w:rsidR="008C3366">
              <w:rPr>
                <w:bCs/>
              </w:rPr>
              <w:t xml:space="preserve"> </w:t>
            </w:r>
            <w:r w:rsidR="00B612A0">
              <w:t>d</w:t>
            </w:r>
            <w:r w:rsidR="00B612A0" w:rsidRPr="00E2372C">
              <w:t>e adoptie van KCC-software bij decentrale overheden</w:t>
            </w:r>
          </w:p>
        </w:tc>
        <w:tc>
          <w:tcPr>
            <w:tcW w:w="2046" w:type="dxa"/>
            <w:shd w:val="clear" w:color="auto" w:fill="auto"/>
          </w:tcPr>
          <w:p w14:paraId="17B46F18" w14:textId="77777777" w:rsidR="000011FD" w:rsidRPr="0081594A" w:rsidRDefault="000011FD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016B7B3" w14:textId="77777777" w:rsidR="000011FD" w:rsidRPr="0081594A" w:rsidRDefault="000011FD" w:rsidP="00D84E2D">
            <w:pPr>
              <w:pStyle w:val="BasistekstEmtio"/>
            </w:pPr>
          </w:p>
        </w:tc>
      </w:tr>
    </w:tbl>
    <w:p w14:paraId="4221CEA6" w14:textId="77777777" w:rsidR="00122BE4" w:rsidRDefault="00122BE4" w:rsidP="00122BE4"/>
    <w:p w14:paraId="26019517" w14:textId="77777777" w:rsidR="00122BE4" w:rsidRDefault="00122BE4" w:rsidP="00122BE4"/>
    <w:p w14:paraId="25C16494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30FDA1B5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41AAB60E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316643" w14:textId="4E0D0EF8" w:rsidR="00122BE4" w:rsidRPr="00995232" w:rsidRDefault="008505E0" w:rsidP="00D84E2D">
            <w:pPr>
              <w:pStyle w:val="BasistekstEmtio"/>
            </w:pPr>
            <w:r>
              <w:t>Inschrijver</w:t>
            </w:r>
          </w:p>
          <w:p w14:paraId="3B2CD31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34F7B6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005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25B" w14:textId="77777777" w:rsidR="00122BE4" w:rsidRPr="00995232" w:rsidRDefault="00122BE4" w:rsidP="00D84E2D">
            <w:pPr>
              <w:pStyle w:val="BasistekstEmtio"/>
            </w:pPr>
          </w:p>
          <w:p w14:paraId="73796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551C74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E8EB6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9F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088DE07D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577BC8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AB4E" w14:textId="77777777" w:rsidR="00122BE4" w:rsidRPr="00995232" w:rsidRDefault="00122BE4" w:rsidP="00D84E2D">
            <w:pPr>
              <w:pStyle w:val="BasistekstEmtio"/>
            </w:pPr>
          </w:p>
          <w:p w14:paraId="0F9CAEB9" w14:textId="77777777" w:rsidR="00122BE4" w:rsidRPr="00995232" w:rsidRDefault="00122BE4" w:rsidP="00D84E2D">
            <w:pPr>
              <w:pStyle w:val="BasistekstEmtio"/>
            </w:pPr>
          </w:p>
          <w:p w14:paraId="08E7AB74" w14:textId="77777777" w:rsidR="00122BE4" w:rsidRPr="00995232" w:rsidRDefault="00122BE4" w:rsidP="00D84E2D">
            <w:pPr>
              <w:pStyle w:val="BasistekstEmtio"/>
            </w:pPr>
          </w:p>
          <w:p w14:paraId="3AA93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FF4A912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9C8B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6BE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5940CDD6" w14:textId="1B012C0C" w:rsidR="00B1622C" w:rsidRDefault="00B1622C" w:rsidP="003F3547">
      <w:pPr>
        <w:pStyle w:val="BasistekstEmtio"/>
      </w:pPr>
    </w:p>
    <w:p w14:paraId="47483D41" w14:textId="77777777" w:rsidR="008505E0" w:rsidRDefault="008505E0" w:rsidP="00517547">
      <w:pPr>
        <w:pStyle w:val="BasistekstEmtio"/>
        <w:ind w:left="-1276"/>
      </w:pPr>
    </w:p>
    <w:p w14:paraId="294EDE87" w14:textId="42DA16AE" w:rsidR="00517547" w:rsidRDefault="00517547" w:rsidP="00517547">
      <w:pPr>
        <w:pStyle w:val="BasistekstEmtio"/>
        <w:ind w:left="-1276"/>
      </w:pPr>
      <w:r>
        <w:t xml:space="preserve">Referent verklaart dat Inschrijver bovenstaande tabel </w:t>
      </w:r>
      <w:r w:rsidR="00C91F3A">
        <w:t>(1</w:t>
      </w:r>
      <w:r w:rsidR="00B612A0">
        <w:t>4</w:t>
      </w:r>
      <w:r w:rsidR="00663625">
        <w:t xml:space="preserve"> genummerde</w:t>
      </w:r>
      <w:r w:rsidR="00C91F3A">
        <w:t xml:space="preserve"> rijen) </w:t>
      </w:r>
      <w:r>
        <w:t>naar waarheid heeft ingevuld en dat de werkzaamheden naar tevredenheid zijn uitgevoerd.</w:t>
      </w:r>
    </w:p>
    <w:p w14:paraId="769B8A5C" w14:textId="77777777" w:rsidR="00517547" w:rsidRDefault="00517547" w:rsidP="00517547">
      <w:pPr>
        <w:pStyle w:val="BasistekstEmtio"/>
        <w:ind w:left="-1276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517547" w:rsidRPr="00995232" w14:paraId="6A0583E3" w14:textId="77777777" w:rsidTr="00A236A4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7A7E2FA" w14:textId="12BC7955" w:rsidR="00517547" w:rsidRPr="00995232" w:rsidRDefault="00517547" w:rsidP="00A236A4">
            <w:pPr>
              <w:pStyle w:val="BasistekstEmtio"/>
            </w:pPr>
            <w:r>
              <w:t>Referent</w:t>
            </w:r>
          </w:p>
          <w:p w14:paraId="2EBB7F0B" w14:textId="77777777" w:rsidR="00517547" w:rsidRPr="00995232" w:rsidRDefault="00517547" w:rsidP="00A236A4">
            <w:pPr>
              <w:pStyle w:val="BasistekstEmtio"/>
            </w:pPr>
          </w:p>
        </w:tc>
      </w:tr>
      <w:tr w:rsidR="00517547" w:rsidRPr="00995232" w14:paraId="17B6E604" w14:textId="77777777" w:rsidTr="00A236A4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A192D3" w14:textId="77777777" w:rsidR="00517547" w:rsidRPr="00995232" w:rsidRDefault="00517547" w:rsidP="00A236A4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900F" w14:textId="77777777" w:rsidR="00517547" w:rsidRPr="00995232" w:rsidRDefault="00517547" w:rsidP="00A236A4">
            <w:pPr>
              <w:pStyle w:val="BasistekstEmtio"/>
            </w:pPr>
          </w:p>
          <w:p w14:paraId="3BC5360A" w14:textId="77777777" w:rsidR="00517547" w:rsidRPr="00995232" w:rsidRDefault="00517547" w:rsidP="00A236A4">
            <w:pPr>
              <w:pStyle w:val="BasistekstEmtio"/>
            </w:pPr>
          </w:p>
        </w:tc>
      </w:tr>
      <w:tr w:rsidR="00517547" w:rsidRPr="00995232" w14:paraId="4A71E2FD" w14:textId="77777777" w:rsidTr="00A236A4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A2F839" w14:textId="77777777" w:rsidR="00517547" w:rsidRPr="00995232" w:rsidRDefault="00517547" w:rsidP="00A236A4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9B91" w14:textId="77777777" w:rsidR="00517547" w:rsidRPr="00995232" w:rsidRDefault="00517547" w:rsidP="00A236A4">
            <w:pPr>
              <w:pStyle w:val="BasistekstEmtio"/>
            </w:pPr>
          </w:p>
        </w:tc>
      </w:tr>
      <w:tr w:rsidR="00517547" w:rsidRPr="00995232" w14:paraId="7FD03F0D" w14:textId="77777777" w:rsidTr="00A236A4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1DF189" w14:textId="77777777" w:rsidR="00517547" w:rsidRPr="00995232" w:rsidRDefault="00517547" w:rsidP="00A236A4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BE48" w14:textId="77777777" w:rsidR="00517547" w:rsidRPr="00995232" w:rsidRDefault="00517547" w:rsidP="00A236A4">
            <w:pPr>
              <w:pStyle w:val="BasistekstEmtio"/>
            </w:pPr>
          </w:p>
          <w:p w14:paraId="62DB9BC2" w14:textId="77777777" w:rsidR="00517547" w:rsidRPr="00995232" w:rsidRDefault="00517547" w:rsidP="00A236A4">
            <w:pPr>
              <w:pStyle w:val="BasistekstEmtio"/>
            </w:pPr>
          </w:p>
          <w:p w14:paraId="1DF345E2" w14:textId="77777777" w:rsidR="00517547" w:rsidRPr="00995232" w:rsidRDefault="00517547" w:rsidP="00A236A4">
            <w:pPr>
              <w:pStyle w:val="BasistekstEmtio"/>
            </w:pPr>
          </w:p>
          <w:p w14:paraId="18CCB1DE" w14:textId="77777777" w:rsidR="00517547" w:rsidRPr="00995232" w:rsidRDefault="00517547" w:rsidP="00A236A4">
            <w:pPr>
              <w:pStyle w:val="BasistekstEmtio"/>
            </w:pPr>
          </w:p>
        </w:tc>
      </w:tr>
      <w:tr w:rsidR="00517547" w:rsidRPr="00995232" w14:paraId="797D14BE" w14:textId="77777777" w:rsidTr="00A236A4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0FD8C5" w14:textId="77777777" w:rsidR="00517547" w:rsidRPr="00995232" w:rsidRDefault="00517547" w:rsidP="00A236A4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1EE" w14:textId="77777777" w:rsidR="00517547" w:rsidRPr="00995232" w:rsidRDefault="00517547" w:rsidP="00A236A4">
            <w:pPr>
              <w:pStyle w:val="BasistekstEmtio"/>
            </w:pPr>
          </w:p>
        </w:tc>
      </w:tr>
    </w:tbl>
    <w:p w14:paraId="57109DCF" w14:textId="77777777" w:rsidR="00517547" w:rsidRPr="003F3547" w:rsidRDefault="00517547" w:rsidP="00517547">
      <w:pPr>
        <w:pStyle w:val="BasistekstEmtio"/>
        <w:ind w:left="-1276"/>
      </w:pPr>
    </w:p>
    <w:sectPr w:rsidR="00517547" w:rsidRPr="003F3547" w:rsidSect="00122BE4">
      <w:headerReference w:type="default" r:id="rId11"/>
      <w:footerReference w:type="default" r:id="rId12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F50E7" w14:textId="77777777" w:rsidR="00BC2138" w:rsidRPr="003F3547" w:rsidRDefault="00BC2138" w:rsidP="003F3547">
      <w:pPr>
        <w:pStyle w:val="Voettekst"/>
      </w:pPr>
    </w:p>
  </w:endnote>
  <w:endnote w:type="continuationSeparator" w:id="0">
    <w:p w14:paraId="0D65F963" w14:textId="77777777" w:rsidR="00BC2138" w:rsidRPr="003F3547" w:rsidRDefault="00BC2138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8817937"/>
      <w:docPartObj>
        <w:docPartGallery w:val="Page Numbers (Bottom of Page)"/>
        <w:docPartUnique/>
      </w:docPartObj>
    </w:sdtPr>
    <w:sdtContent>
      <w:p w14:paraId="52C21AFA" w14:textId="24DC7CED" w:rsidR="00CD770B" w:rsidRDefault="00CD770B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CD3108" w14:textId="77777777" w:rsidR="00CD770B" w:rsidRDefault="00CD770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4DAC5" w14:textId="77777777" w:rsidR="00BC2138" w:rsidRPr="003F3547" w:rsidRDefault="00BC2138" w:rsidP="003F3547">
      <w:pPr>
        <w:pStyle w:val="Voettekst"/>
      </w:pPr>
    </w:p>
  </w:footnote>
  <w:footnote w:type="continuationSeparator" w:id="0">
    <w:p w14:paraId="44F292CA" w14:textId="77777777" w:rsidR="00BC2138" w:rsidRPr="003F3547" w:rsidRDefault="00BC2138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53CB" w14:textId="3EC6146B" w:rsidR="00122BE4" w:rsidRDefault="007F6EDA" w:rsidP="00122BE4">
    <w:pPr>
      <w:pStyle w:val="Koptekst"/>
      <w:jc w:val="right"/>
    </w:pPr>
    <w:r w:rsidRPr="00174A41">
      <w:rPr>
        <w:noProof/>
      </w:rPr>
      <w:drawing>
        <wp:inline distT="0" distB="0" distL="0" distR="0" wp14:anchorId="500A2510" wp14:editId="303CBFA3">
          <wp:extent cx="1571625" cy="628650"/>
          <wp:effectExtent l="0" t="0" r="9525" b="0"/>
          <wp:docPr id="36" name="Afbeelding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8CB4FA8"/>
    <w:multiLevelType w:val="hybridMultilevel"/>
    <w:tmpl w:val="30C208CA"/>
    <w:lvl w:ilvl="0" w:tplc="97202A26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E6CDF"/>
    <w:multiLevelType w:val="multilevel"/>
    <w:tmpl w:val="B4BACAD8"/>
    <w:numStyleLink w:val="OpsommingstreepjeEmtio"/>
  </w:abstractNum>
  <w:abstractNum w:abstractNumId="32" w15:restartNumberingAfterBreak="0">
    <w:nsid w:val="7EB07727"/>
    <w:multiLevelType w:val="multilevel"/>
    <w:tmpl w:val="8576664C"/>
    <w:numStyleLink w:val="OpsommingtekenEmtio"/>
  </w:abstractNum>
  <w:num w:numId="1" w16cid:durableId="1445268647">
    <w:abstractNumId w:val="10"/>
  </w:num>
  <w:num w:numId="2" w16cid:durableId="85883221">
    <w:abstractNumId w:val="18"/>
  </w:num>
  <w:num w:numId="3" w16cid:durableId="25106232">
    <w:abstractNumId w:val="20"/>
  </w:num>
  <w:num w:numId="4" w16cid:durableId="4789173">
    <w:abstractNumId w:val="11"/>
  </w:num>
  <w:num w:numId="5" w16cid:durableId="1669014788">
    <w:abstractNumId w:val="22"/>
  </w:num>
  <w:num w:numId="6" w16cid:durableId="1322805493">
    <w:abstractNumId w:val="14"/>
  </w:num>
  <w:num w:numId="7" w16cid:durableId="1471753110">
    <w:abstractNumId w:val="13"/>
  </w:num>
  <w:num w:numId="8" w16cid:durableId="614872389">
    <w:abstractNumId w:val="17"/>
  </w:num>
  <w:num w:numId="9" w16cid:durableId="1125201406">
    <w:abstractNumId w:val="19"/>
  </w:num>
  <w:num w:numId="10" w16cid:durableId="777408771">
    <w:abstractNumId w:val="23"/>
  </w:num>
  <w:num w:numId="11" w16cid:durableId="962073622">
    <w:abstractNumId w:val="16"/>
  </w:num>
  <w:num w:numId="12" w16cid:durableId="854459587">
    <w:abstractNumId w:val="9"/>
  </w:num>
  <w:num w:numId="13" w16cid:durableId="1773864054">
    <w:abstractNumId w:val="7"/>
  </w:num>
  <w:num w:numId="14" w16cid:durableId="584268820">
    <w:abstractNumId w:val="6"/>
  </w:num>
  <w:num w:numId="15" w16cid:durableId="1191913996">
    <w:abstractNumId w:val="5"/>
  </w:num>
  <w:num w:numId="16" w16cid:durableId="497119716">
    <w:abstractNumId w:val="4"/>
  </w:num>
  <w:num w:numId="17" w16cid:durableId="2136942339">
    <w:abstractNumId w:val="8"/>
  </w:num>
  <w:num w:numId="18" w16cid:durableId="697435853">
    <w:abstractNumId w:val="3"/>
  </w:num>
  <w:num w:numId="19" w16cid:durableId="2097241166">
    <w:abstractNumId w:val="2"/>
  </w:num>
  <w:num w:numId="20" w16cid:durableId="111218116">
    <w:abstractNumId w:val="1"/>
  </w:num>
  <w:num w:numId="21" w16cid:durableId="124083701">
    <w:abstractNumId w:val="0"/>
  </w:num>
  <w:num w:numId="22" w16cid:durableId="691761512">
    <w:abstractNumId w:val="26"/>
  </w:num>
  <w:num w:numId="23" w16cid:durableId="1924751915">
    <w:abstractNumId w:val="15"/>
  </w:num>
  <w:num w:numId="24" w16cid:durableId="1089618304">
    <w:abstractNumId w:val="21"/>
  </w:num>
  <w:num w:numId="25" w16cid:durableId="278951709">
    <w:abstractNumId w:val="25"/>
  </w:num>
  <w:num w:numId="26" w16cid:durableId="394818887">
    <w:abstractNumId w:val="24"/>
  </w:num>
  <w:num w:numId="27" w16cid:durableId="734669018">
    <w:abstractNumId w:val="28"/>
  </w:num>
  <w:num w:numId="28" w16cid:durableId="2113239471">
    <w:abstractNumId w:val="31"/>
  </w:num>
  <w:num w:numId="29" w16cid:durableId="988636786">
    <w:abstractNumId w:val="12"/>
  </w:num>
  <w:num w:numId="30" w16cid:durableId="1300694347">
    <w:abstractNumId w:val="27"/>
  </w:num>
  <w:num w:numId="31" w16cid:durableId="513804331">
    <w:abstractNumId w:val="29"/>
  </w:num>
  <w:num w:numId="32" w16cid:durableId="1375035712">
    <w:abstractNumId w:val="30"/>
  </w:num>
  <w:num w:numId="33" w16cid:durableId="1082605742">
    <w:abstractNumId w:val="32"/>
  </w:num>
  <w:num w:numId="34" w16cid:durableId="11191104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E4"/>
    <w:rsid w:val="000011FD"/>
    <w:rsid w:val="00004562"/>
    <w:rsid w:val="00006237"/>
    <w:rsid w:val="0000663D"/>
    <w:rsid w:val="000075F2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1EC4"/>
    <w:rsid w:val="0005205D"/>
    <w:rsid w:val="00052426"/>
    <w:rsid w:val="00052FF4"/>
    <w:rsid w:val="00053E43"/>
    <w:rsid w:val="0005430B"/>
    <w:rsid w:val="0005732F"/>
    <w:rsid w:val="00060731"/>
    <w:rsid w:val="00066DF0"/>
    <w:rsid w:val="00074DAC"/>
    <w:rsid w:val="0007714E"/>
    <w:rsid w:val="000829A6"/>
    <w:rsid w:val="0009698A"/>
    <w:rsid w:val="000A1B78"/>
    <w:rsid w:val="000B4190"/>
    <w:rsid w:val="000C01D4"/>
    <w:rsid w:val="000C0969"/>
    <w:rsid w:val="000C1A1A"/>
    <w:rsid w:val="000D6AB7"/>
    <w:rsid w:val="000E1539"/>
    <w:rsid w:val="000E4781"/>
    <w:rsid w:val="000E55A1"/>
    <w:rsid w:val="000E6E43"/>
    <w:rsid w:val="000F213A"/>
    <w:rsid w:val="000F2D93"/>
    <w:rsid w:val="000F5371"/>
    <w:rsid w:val="000F650E"/>
    <w:rsid w:val="00100B98"/>
    <w:rsid w:val="00101BDB"/>
    <w:rsid w:val="00103CE7"/>
    <w:rsid w:val="00106601"/>
    <w:rsid w:val="00110A9F"/>
    <w:rsid w:val="001170AE"/>
    <w:rsid w:val="00122BE4"/>
    <w:rsid w:val="00122DED"/>
    <w:rsid w:val="00124D11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1437"/>
    <w:rsid w:val="00194838"/>
    <w:rsid w:val="001B1B37"/>
    <w:rsid w:val="001B4C7E"/>
    <w:rsid w:val="001C11BE"/>
    <w:rsid w:val="001C6232"/>
    <w:rsid w:val="001C63E7"/>
    <w:rsid w:val="001D0C3C"/>
    <w:rsid w:val="001D2384"/>
    <w:rsid w:val="001D2A06"/>
    <w:rsid w:val="001E2293"/>
    <w:rsid w:val="001E338D"/>
    <w:rsid w:val="001E34AC"/>
    <w:rsid w:val="001E5F7F"/>
    <w:rsid w:val="001F5B4F"/>
    <w:rsid w:val="001F5C28"/>
    <w:rsid w:val="001F6547"/>
    <w:rsid w:val="001F66B9"/>
    <w:rsid w:val="0020071F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3F3D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956BA"/>
    <w:rsid w:val="002A2E44"/>
    <w:rsid w:val="002A7616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A4D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363F0"/>
    <w:rsid w:val="004408D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4AF1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B378A"/>
    <w:rsid w:val="004C51F8"/>
    <w:rsid w:val="004D08F1"/>
    <w:rsid w:val="004D1DD0"/>
    <w:rsid w:val="004D2412"/>
    <w:rsid w:val="004D43FD"/>
    <w:rsid w:val="004F4A4D"/>
    <w:rsid w:val="004F6A99"/>
    <w:rsid w:val="00501228"/>
    <w:rsid w:val="005017F3"/>
    <w:rsid w:val="00501A64"/>
    <w:rsid w:val="00503BFD"/>
    <w:rsid w:val="005043E5"/>
    <w:rsid w:val="00510BC1"/>
    <w:rsid w:val="00513D36"/>
    <w:rsid w:val="00515E2F"/>
    <w:rsid w:val="00517547"/>
    <w:rsid w:val="00521726"/>
    <w:rsid w:val="005245F0"/>
    <w:rsid w:val="00526530"/>
    <w:rsid w:val="0053645C"/>
    <w:rsid w:val="00537058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198D"/>
    <w:rsid w:val="005C5603"/>
    <w:rsid w:val="005C6668"/>
    <w:rsid w:val="005D4151"/>
    <w:rsid w:val="005D5E21"/>
    <w:rsid w:val="005E3E58"/>
    <w:rsid w:val="005F1C31"/>
    <w:rsid w:val="006040DB"/>
    <w:rsid w:val="00606D41"/>
    <w:rsid w:val="00610FF8"/>
    <w:rsid w:val="00612C22"/>
    <w:rsid w:val="00617A64"/>
    <w:rsid w:val="00624485"/>
    <w:rsid w:val="00636CB1"/>
    <w:rsid w:val="006373F7"/>
    <w:rsid w:val="00637582"/>
    <w:rsid w:val="0063778C"/>
    <w:rsid w:val="00641E45"/>
    <w:rsid w:val="00647A67"/>
    <w:rsid w:val="00653D01"/>
    <w:rsid w:val="00663625"/>
    <w:rsid w:val="00664EE1"/>
    <w:rsid w:val="006662ED"/>
    <w:rsid w:val="006767B2"/>
    <w:rsid w:val="00685EED"/>
    <w:rsid w:val="006953A2"/>
    <w:rsid w:val="00695A52"/>
    <w:rsid w:val="006B6044"/>
    <w:rsid w:val="006C52B8"/>
    <w:rsid w:val="006C6A9D"/>
    <w:rsid w:val="006D1154"/>
    <w:rsid w:val="006D2ECD"/>
    <w:rsid w:val="00703BD3"/>
    <w:rsid w:val="00705849"/>
    <w:rsid w:val="00706308"/>
    <w:rsid w:val="007079DD"/>
    <w:rsid w:val="00712665"/>
    <w:rsid w:val="0071386B"/>
    <w:rsid w:val="0072479C"/>
    <w:rsid w:val="007358BA"/>
    <w:rsid w:val="007361EE"/>
    <w:rsid w:val="00743326"/>
    <w:rsid w:val="007502AF"/>
    <w:rsid w:val="00750733"/>
    <w:rsid w:val="00750780"/>
    <w:rsid w:val="007525D1"/>
    <w:rsid w:val="00752725"/>
    <w:rsid w:val="00756C31"/>
    <w:rsid w:val="007604E9"/>
    <w:rsid w:val="00760A65"/>
    <w:rsid w:val="00763B35"/>
    <w:rsid w:val="00764AF2"/>
    <w:rsid w:val="00765521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080"/>
    <w:rsid w:val="007D4A7D"/>
    <w:rsid w:val="007D4DCE"/>
    <w:rsid w:val="007E7724"/>
    <w:rsid w:val="007F0A2A"/>
    <w:rsid w:val="007F1417"/>
    <w:rsid w:val="007F48F0"/>
    <w:rsid w:val="007F653F"/>
    <w:rsid w:val="007F6EDA"/>
    <w:rsid w:val="008064EE"/>
    <w:rsid w:val="008075CD"/>
    <w:rsid w:val="00810585"/>
    <w:rsid w:val="008222EE"/>
    <w:rsid w:val="00823AC1"/>
    <w:rsid w:val="00826EA4"/>
    <w:rsid w:val="00832239"/>
    <w:rsid w:val="008429F2"/>
    <w:rsid w:val="00843B35"/>
    <w:rsid w:val="00847F35"/>
    <w:rsid w:val="008505A6"/>
    <w:rsid w:val="008505E0"/>
    <w:rsid w:val="00854B34"/>
    <w:rsid w:val="0086137E"/>
    <w:rsid w:val="008664DD"/>
    <w:rsid w:val="0087340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2E4D"/>
    <w:rsid w:val="008A5E5E"/>
    <w:rsid w:val="008B5CD1"/>
    <w:rsid w:val="008C2F90"/>
    <w:rsid w:val="008C3366"/>
    <w:rsid w:val="008C5834"/>
    <w:rsid w:val="008C6251"/>
    <w:rsid w:val="008D7BDD"/>
    <w:rsid w:val="008E512C"/>
    <w:rsid w:val="008E7C31"/>
    <w:rsid w:val="009005F0"/>
    <w:rsid w:val="00902125"/>
    <w:rsid w:val="0090254C"/>
    <w:rsid w:val="0090724E"/>
    <w:rsid w:val="00910D57"/>
    <w:rsid w:val="00915AC6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0EA0"/>
    <w:rsid w:val="00962C9E"/>
    <w:rsid w:val="00963973"/>
    <w:rsid w:val="00971786"/>
    <w:rsid w:val="00971B3B"/>
    <w:rsid w:val="00974E9A"/>
    <w:rsid w:val="009C0373"/>
    <w:rsid w:val="009C1976"/>
    <w:rsid w:val="009C2F9E"/>
    <w:rsid w:val="009D1D77"/>
    <w:rsid w:val="009D5AE2"/>
    <w:rsid w:val="009E0572"/>
    <w:rsid w:val="009F7A8E"/>
    <w:rsid w:val="00A04843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0377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AF6B4C"/>
    <w:rsid w:val="00B01DA1"/>
    <w:rsid w:val="00B05761"/>
    <w:rsid w:val="00B11A76"/>
    <w:rsid w:val="00B1622C"/>
    <w:rsid w:val="00B233E3"/>
    <w:rsid w:val="00B30352"/>
    <w:rsid w:val="00B32813"/>
    <w:rsid w:val="00B346DF"/>
    <w:rsid w:val="00B460C2"/>
    <w:rsid w:val="00B47460"/>
    <w:rsid w:val="00B612A0"/>
    <w:rsid w:val="00B63EB9"/>
    <w:rsid w:val="00B75ED8"/>
    <w:rsid w:val="00B77809"/>
    <w:rsid w:val="00B83AEF"/>
    <w:rsid w:val="00B83B98"/>
    <w:rsid w:val="00B860DC"/>
    <w:rsid w:val="00B87740"/>
    <w:rsid w:val="00B91863"/>
    <w:rsid w:val="00B9540B"/>
    <w:rsid w:val="00BA3794"/>
    <w:rsid w:val="00BA3F4D"/>
    <w:rsid w:val="00BA79E3"/>
    <w:rsid w:val="00BB1FC1"/>
    <w:rsid w:val="00BB239A"/>
    <w:rsid w:val="00BB31CE"/>
    <w:rsid w:val="00BB31CF"/>
    <w:rsid w:val="00BC0188"/>
    <w:rsid w:val="00BC2138"/>
    <w:rsid w:val="00BC6FB7"/>
    <w:rsid w:val="00BD11BB"/>
    <w:rsid w:val="00BE0AB6"/>
    <w:rsid w:val="00BE0DF1"/>
    <w:rsid w:val="00BE55A7"/>
    <w:rsid w:val="00BE64B3"/>
    <w:rsid w:val="00BF6A7B"/>
    <w:rsid w:val="00BF6B3C"/>
    <w:rsid w:val="00BF71AE"/>
    <w:rsid w:val="00C06D9A"/>
    <w:rsid w:val="00C0702B"/>
    <w:rsid w:val="00C11B08"/>
    <w:rsid w:val="00C12133"/>
    <w:rsid w:val="00C12A81"/>
    <w:rsid w:val="00C17A25"/>
    <w:rsid w:val="00C201EB"/>
    <w:rsid w:val="00C33308"/>
    <w:rsid w:val="00C33EEC"/>
    <w:rsid w:val="00C4003A"/>
    <w:rsid w:val="00C41422"/>
    <w:rsid w:val="00C50828"/>
    <w:rsid w:val="00C51137"/>
    <w:rsid w:val="00C6206C"/>
    <w:rsid w:val="00C72D11"/>
    <w:rsid w:val="00C863AE"/>
    <w:rsid w:val="00C86694"/>
    <w:rsid w:val="00C87372"/>
    <w:rsid w:val="00C91F3A"/>
    <w:rsid w:val="00C92E08"/>
    <w:rsid w:val="00C93473"/>
    <w:rsid w:val="00C971C1"/>
    <w:rsid w:val="00CA1FE3"/>
    <w:rsid w:val="00CA332D"/>
    <w:rsid w:val="00CB254D"/>
    <w:rsid w:val="00CB3533"/>
    <w:rsid w:val="00CB7542"/>
    <w:rsid w:val="00CB7600"/>
    <w:rsid w:val="00CB7D61"/>
    <w:rsid w:val="00CC11A4"/>
    <w:rsid w:val="00CC6A4B"/>
    <w:rsid w:val="00CC77AF"/>
    <w:rsid w:val="00CD770B"/>
    <w:rsid w:val="00CD7A5A"/>
    <w:rsid w:val="00CD7AAF"/>
    <w:rsid w:val="00CE2BA6"/>
    <w:rsid w:val="00CE564D"/>
    <w:rsid w:val="00CE65C6"/>
    <w:rsid w:val="00CF2B0C"/>
    <w:rsid w:val="00D023A0"/>
    <w:rsid w:val="00D15892"/>
    <w:rsid w:val="00D16E87"/>
    <w:rsid w:val="00D25AA0"/>
    <w:rsid w:val="00D27D0E"/>
    <w:rsid w:val="00D35DA7"/>
    <w:rsid w:val="00D47AD0"/>
    <w:rsid w:val="00D57A57"/>
    <w:rsid w:val="00D613A9"/>
    <w:rsid w:val="00D658D3"/>
    <w:rsid w:val="00D70417"/>
    <w:rsid w:val="00D7238E"/>
    <w:rsid w:val="00D73003"/>
    <w:rsid w:val="00D73C03"/>
    <w:rsid w:val="00D81A72"/>
    <w:rsid w:val="00D92EDA"/>
    <w:rsid w:val="00D9359B"/>
    <w:rsid w:val="00D94B0E"/>
    <w:rsid w:val="00DA2887"/>
    <w:rsid w:val="00DA5661"/>
    <w:rsid w:val="00DA6E07"/>
    <w:rsid w:val="00DA7584"/>
    <w:rsid w:val="00DA7A62"/>
    <w:rsid w:val="00DB0413"/>
    <w:rsid w:val="00DB0F15"/>
    <w:rsid w:val="00DB3292"/>
    <w:rsid w:val="00DC2F99"/>
    <w:rsid w:val="00DC31FE"/>
    <w:rsid w:val="00DC489D"/>
    <w:rsid w:val="00DC6A0D"/>
    <w:rsid w:val="00DC70B1"/>
    <w:rsid w:val="00DD140B"/>
    <w:rsid w:val="00DD2123"/>
    <w:rsid w:val="00DD2A9E"/>
    <w:rsid w:val="00DD3A6C"/>
    <w:rsid w:val="00DD509E"/>
    <w:rsid w:val="00DE14C5"/>
    <w:rsid w:val="00DE2331"/>
    <w:rsid w:val="00DE2FD1"/>
    <w:rsid w:val="00DE5157"/>
    <w:rsid w:val="00DE6E7E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B60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76B41"/>
    <w:rsid w:val="00E84486"/>
    <w:rsid w:val="00E87FB4"/>
    <w:rsid w:val="00E93FCF"/>
    <w:rsid w:val="00E96A53"/>
    <w:rsid w:val="00E96BF0"/>
    <w:rsid w:val="00E971C6"/>
    <w:rsid w:val="00E9778E"/>
    <w:rsid w:val="00EB7C66"/>
    <w:rsid w:val="00EC11FF"/>
    <w:rsid w:val="00EC42E3"/>
    <w:rsid w:val="00EC6C0A"/>
    <w:rsid w:val="00EC72BE"/>
    <w:rsid w:val="00ED62BB"/>
    <w:rsid w:val="00EE35E4"/>
    <w:rsid w:val="00EF404D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15F"/>
    <w:rsid w:val="00F7766C"/>
    <w:rsid w:val="00F82076"/>
    <w:rsid w:val="00F94FCC"/>
    <w:rsid w:val="00FA269F"/>
    <w:rsid w:val="00FB21F7"/>
    <w:rsid w:val="00FB22AF"/>
    <w:rsid w:val="00FB2AAE"/>
    <w:rsid w:val="00FB5C41"/>
    <w:rsid w:val="00FB7F9C"/>
    <w:rsid w:val="00FC25E1"/>
    <w:rsid w:val="00FC3BC7"/>
    <w:rsid w:val="00FC3FA5"/>
    <w:rsid w:val="00FC6260"/>
    <w:rsid w:val="00FD2C03"/>
    <w:rsid w:val="00FD63B3"/>
    <w:rsid w:val="00FE1BFD"/>
    <w:rsid w:val="00FE7D79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269E28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link w:val="VoettekstChar"/>
    <w:uiPriority w:val="99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CD770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9DDF26B8014499CAA4164C571B4E5" ma:contentTypeVersion="6" ma:contentTypeDescription="Een nieuw document maken." ma:contentTypeScope="" ma:versionID="7374f5f4f458d42545a285938e292d80">
  <xsd:schema xmlns:xsd="http://www.w3.org/2001/XMLSchema" xmlns:xs="http://www.w3.org/2001/XMLSchema" xmlns:p="http://schemas.microsoft.com/office/2006/metadata/properties" xmlns:ns2="8c32ba36-55fd-45dc-a7cc-6ff2a2bb98a9" xmlns:ns3="97aacf48-32e6-4f97-bf90-d38300f0f071" targetNamespace="http://schemas.microsoft.com/office/2006/metadata/properties" ma:root="true" ma:fieldsID="745df0e9e3ecd9e7f972190b49d12cac" ns2:_="" ns3:_="">
    <xsd:import namespace="8c32ba36-55fd-45dc-a7cc-6ff2a2bb98a9"/>
    <xsd:import namespace="97aacf48-32e6-4f97-bf90-d38300f0f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2ba36-55fd-45dc-a7cc-6ff2a2bb98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aacf48-32e6-4f97-bf90-d38300f0f07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0CB275-417E-4606-9F44-BE1AF2C67FD5}"/>
</file>

<file path=customXml/itemProps2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EBFBBF-CCE4-415E-B965-C45A10B4B7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7</cp:revision>
  <dcterms:created xsi:type="dcterms:W3CDTF">2023-09-04T09:35:00Z</dcterms:created>
  <dcterms:modified xsi:type="dcterms:W3CDTF">2023-09-04T09:38:00Z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0x010100FAB9DDF26B8014499CAA4164C571B4E5</vt:lpwstr>
  </property>
</Properties>
</file>